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210BF6F1" w:rsidR="00B15905" w:rsidRPr="00D204C8" w:rsidRDefault="00113AEC" w:rsidP="00D204C8">
      <w:pPr>
        <w:pStyle w:val="Kop1"/>
        <w:spacing w:line="240" w:lineRule="auto"/>
        <w:rPr>
          <w:sz w:val="36"/>
          <w:szCs w:val="36"/>
        </w:rPr>
      </w:pPr>
      <w:r>
        <w:rPr>
          <w:sz w:val="36"/>
          <w:szCs w:val="36"/>
        </w:rPr>
        <w:t xml:space="preserve">Bijlage </w:t>
      </w:r>
      <w:r w:rsidR="00E058ED">
        <w:rPr>
          <w:sz w:val="36"/>
          <w:szCs w:val="36"/>
        </w:rPr>
        <w:t>12</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3374D8B8" w:rsidR="00D204C8" w:rsidRPr="003829AB" w:rsidRDefault="00D204C8" w:rsidP="006B2AAB">
            <w:pPr>
              <w:rPr>
                <w:b/>
                <w:bCs/>
                <w:sz w:val="20"/>
              </w:rPr>
            </w:pPr>
            <w:r w:rsidRPr="009A2B32">
              <w:rPr>
                <w:b/>
                <w:bCs/>
                <w:sz w:val="20"/>
              </w:rPr>
              <w:t>Dossiernummer:</w:t>
            </w:r>
          </w:p>
        </w:tc>
        <w:tc>
          <w:tcPr>
            <w:tcW w:w="7222" w:type="dxa"/>
          </w:tcPr>
          <w:p w14:paraId="3644C0E0" w14:textId="0188B658" w:rsidR="00D204C8" w:rsidRDefault="00D204C8" w:rsidP="006B2AAB">
            <w:pPr>
              <w:rPr>
                <w:sz w:val="20"/>
              </w:rPr>
            </w:pPr>
            <w:r w:rsidRPr="009A2B32">
              <w:rPr>
                <w:sz w:val="20"/>
              </w:rPr>
              <w:t>Gemeente Purmerend</w:t>
            </w:r>
          </w:p>
          <w:p w14:paraId="74C7EDF6" w14:textId="65E35D53" w:rsidR="00E058ED" w:rsidRPr="009A2B32" w:rsidRDefault="00CE0744" w:rsidP="006B2AAB">
            <w:pPr>
              <w:rPr>
                <w:sz w:val="20"/>
              </w:rPr>
            </w:pPr>
            <w:r>
              <w:rPr>
                <w:sz w:val="20"/>
              </w:rPr>
              <w:t>Firewalls- en netwerkproducten en diensten</w:t>
            </w:r>
          </w:p>
          <w:p w14:paraId="73C42C3F" w14:textId="682FADA6" w:rsidR="00D204C8" w:rsidRPr="009A2B32" w:rsidRDefault="00D204C8" w:rsidP="006B2AAB">
            <w:pPr>
              <w:rPr>
                <w:sz w:val="20"/>
              </w:rPr>
            </w:pPr>
            <w:r w:rsidRPr="00156968">
              <w:rPr>
                <w:sz w:val="20"/>
              </w:rPr>
              <w:t>FIC</w:t>
            </w:r>
            <w:r w:rsidR="00E058ED">
              <w:rPr>
                <w:sz w:val="20"/>
              </w:rPr>
              <w:t>A</w:t>
            </w:r>
            <w:r w:rsidR="00CE0744">
              <w:rPr>
                <w:sz w:val="20"/>
              </w:rPr>
              <w:t>69968-1587955</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77777777" w:rsidR="00B530F2" w:rsidRDefault="00D204C8" w:rsidP="00D204C8">
      <w:pPr>
        <w:rPr>
          <w:sz w:val="20"/>
          <w:szCs w:val="22"/>
        </w:rPr>
      </w:pPr>
      <w:r w:rsidRPr="00D204C8">
        <w:rPr>
          <w:sz w:val="20"/>
          <w:szCs w:val="22"/>
        </w:rPr>
        <w:t xml:space="preserve">Hierbij verklaar ik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4C20C70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w:t>
      </w:r>
      <w:proofErr w:type="spellStart"/>
      <w:r w:rsidRPr="00D204C8">
        <w:rPr>
          <w:sz w:val="20"/>
          <w:szCs w:val="22"/>
        </w:rPr>
        <w:t>duodecies</w:t>
      </w:r>
      <w:proofErr w:type="spellEnd"/>
      <w:r w:rsidRPr="00D204C8">
        <w:rPr>
          <w:sz w:val="20"/>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7844D953" w:rsidR="00B530F2" w:rsidRP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2BE71C6" w14:textId="62E17C6A" w:rsidR="00B530F2" w:rsidRPr="00B530F2" w:rsidRDefault="00B530F2" w:rsidP="00B530F2">
      <w:pPr>
        <w:spacing w:line="480" w:lineRule="auto"/>
        <w:rPr>
          <w:sz w:val="20"/>
          <w:szCs w:val="22"/>
        </w:rPr>
      </w:pPr>
      <w:r w:rsidRPr="00B530F2">
        <w:rPr>
          <w:sz w:val="20"/>
          <w:szCs w:val="22"/>
        </w:rPr>
        <w:t>Handtekening:</w:t>
      </w:r>
      <w:r w:rsidRPr="00B530F2">
        <w:rPr>
          <w:sz w:val="20"/>
          <w:szCs w:val="22"/>
        </w:rPr>
        <w:tab/>
        <w:t>_________________________</w:t>
      </w:r>
    </w:p>
    <w:p w14:paraId="2514036E" w14:textId="0BD448B0" w:rsidR="00D204C8" w:rsidRDefault="00D204C8" w:rsidP="00D204C8">
      <w:pPr>
        <w:rPr>
          <w:sz w:val="20"/>
          <w:szCs w:val="22"/>
        </w:rPr>
      </w:pPr>
    </w:p>
    <w:sectPr w:rsidR="00D204C8" w:rsidSect="005D68D6">
      <w:headerReference w:type="default" r:id="rId11"/>
      <w:footerReference w:type="default" r:id="rId12"/>
      <w:headerReference w:type="first" r:id="rId13"/>
      <w:footerReference w:type="first" r:id="rId14"/>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34A7A"/>
    <w:rsid w:val="00C87CAD"/>
    <w:rsid w:val="00CC2187"/>
    <w:rsid w:val="00CD7CAE"/>
    <w:rsid w:val="00CE0744"/>
    <w:rsid w:val="00CE2F64"/>
    <w:rsid w:val="00D06FF4"/>
    <w:rsid w:val="00D204C8"/>
    <w:rsid w:val="00D55B54"/>
    <w:rsid w:val="00D6219B"/>
    <w:rsid w:val="00D8586D"/>
    <w:rsid w:val="00DA5968"/>
    <w:rsid w:val="00E02480"/>
    <w:rsid w:val="00E058ED"/>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1c014d-f052-45da-bf74-d0679cce2103" xsi:nil="true"/>
    <lcf76f155ced4ddcb4097134ff3c332f xmlns="d09ba06b-d2d1-4ad2-a189-23b647a809d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3BF7194291C9449A4B1110066D3EC0" ma:contentTypeVersion="9" ma:contentTypeDescription="Een nieuw document maken." ma:contentTypeScope="" ma:versionID="0112b40bce79553b673d129cb8767afe">
  <xsd:schema xmlns:xsd="http://www.w3.org/2001/XMLSchema" xmlns:xs="http://www.w3.org/2001/XMLSchema" xmlns:p="http://schemas.microsoft.com/office/2006/metadata/properties" xmlns:ns2="d09ba06b-d2d1-4ad2-a189-23b647a809de" xmlns:ns3="991c014d-f052-45da-bf74-d0679cce2103" targetNamespace="http://schemas.microsoft.com/office/2006/metadata/properties" ma:root="true" ma:fieldsID="c620bee9e5849af192f937b49a151224" ns2:_="" ns3:_="">
    <xsd:import namespace="d09ba06b-d2d1-4ad2-a189-23b647a809de"/>
    <xsd:import namespace="991c014d-f052-45da-bf74-d0679cce210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ba06b-d2d1-4ad2-a189-23b647a809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bb472ed3-0969-4a81-b887-5d361892336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1c014d-f052-45da-bf74-d0679cce210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8c6aa83-8206-401c-b1e2-feda52b747c8}" ma:internalName="TaxCatchAll" ma:showField="CatchAllData" ma:web="991c014d-f052-45da-bf74-d0679cce21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99AB1-9B38-4A44-AF8C-3BB8498A06F6}">
  <ds:schemaRefs>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http://purl.org/dc/dcmitype/"/>
    <ds:schemaRef ds:uri="http://schemas.openxmlformats.org/package/2006/metadata/core-properties"/>
    <ds:schemaRef ds:uri="991c014d-f052-45da-bf74-d0679cce2103"/>
    <ds:schemaRef ds:uri="d09ba06b-d2d1-4ad2-a189-23b647a809de"/>
    <ds:schemaRef ds:uri="http://schemas.microsoft.com/office/2006/metadata/properties"/>
  </ds:schemaRefs>
</ds:datastoreItem>
</file>

<file path=customXml/itemProps2.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customXml/itemProps3.xml><?xml version="1.0" encoding="utf-8"?>
<ds:datastoreItem xmlns:ds="http://schemas.openxmlformats.org/officeDocument/2006/customXml" ds:itemID="{D93EBE47-99F3-4240-9663-A9737064F48C}">
  <ds:schemaRefs>
    <ds:schemaRef ds:uri="http://schemas.microsoft.com/sharepoint/v3/contenttype/forms"/>
  </ds:schemaRefs>
</ds:datastoreItem>
</file>

<file path=customXml/itemProps4.xml><?xml version="1.0" encoding="utf-8"?>
<ds:datastoreItem xmlns:ds="http://schemas.openxmlformats.org/officeDocument/2006/customXml" ds:itemID="{EBCE218F-3696-42E4-8077-7C331A70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ba06b-d2d1-4ad2-a189-23b647a809de"/>
    <ds:schemaRef ds:uri="991c014d-f052-45da-bf74-d0679cce2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309</Words>
  <Characters>1704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Benard, J. (Jolanda)</cp:lastModifiedBy>
  <cp:revision>17</cp:revision>
  <cp:lastPrinted>2022-06-22T10:39:00Z</cp:lastPrinted>
  <dcterms:created xsi:type="dcterms:W3CDTF">2022-09-02T19:27:00Z</dcterms:created>
  <dcterms:modified xsi:type="dcterms:W3CDTF">2023-11-30T12:09:00Z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y fmtid="{D5CDD505-2E9C-101B-9397-08002B2CF9AE}" pid="8" name="ContentTypeId">
    <vt:lpwstr>0x0101006A3BF7194291C9449A4B1110066D3EC0</vt:lpwstr>
  </property>
  <property fmtid="{D5CDD505-2E9C-101B-9397-08002B2CF9AE}" pid="9" name="MediaServiceImageTags">
    <vt:lpwstr/>
  </property>
</Properties>
</file>